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Divers</w:t>
            </w:r>
          </w:p>
          <w:p>
            <w:pPr>
              <w:spacing w:before="0" w:after="0"/>
            </w:pPr>
            <w:r>
              <w:t>Ganzes Haus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behandeltes Holz</w:t>
            </w:r>
          </w:p>
          <w:p>
            <w:pPr>
              <w:spacing w:before="0" w:after="0"/>
            </w:pPr>
            <w:r>
              <w:t>Konstruktions-und Verkleidungsholz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34991973" name="019fae83-39c8-7aa8-b8b2-3128c162f5d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24236571" name="019fae83-39c8-7aa8-b8b2-3128c162f5d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93131865" name="019fae83-4929-7cc4-8505-97763dc4bbd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31537990" name="019fae83-4929-7cc4-8505-97763dc4bbd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 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neueren Datums</w:t>
            </w:r>
          </w:p>
          <w:p>
            <w:pPr>
              <w:spacing w:before="0" w:after="0"/>
            </w:pPr>
            <w:r>
              <w:t>Heizsystem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  <w:tcMar>
              <w:left w:w="0" w:type="dxa"/>
              <w:right w:w="0" w:type="dxa"/>
            </w:tcMar>
          </w:tcPr>
          <w:p/>
        </w:tc>
        <w:tc>
          <w:tcPr>
            <w:tcW w:w="1994" w:type="dxa"/>
          </w:tcPr>
          <w:p>
            <w:pPr>
              <w:spacing w:before="0" w:after="0"/>
            </w:pPr>
            <w:r>
              <w:t>Divers: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Elektrotableau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33962304" name="019fae9f-821a-772d-aca7-787d2de27f9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30540278" name="019fae9f-821a-772d-aca7-787d2de27f94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44520226" name="019fae9f-915f-7763-b8c4-8b6a3297362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8421987" name="019fae9f-915f-7763-b8c4-8b6a32973626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VM-20</w:t>
            </w:r>
          </w:p>
          <w:p>
            <w:pPr>
              <w:spacing w:before="0" w:after="0"/>
            </w:pPr>
            <w:r>
              <w:t>Abflussrohr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73294641" name="019faea0-7695-7ab1-9a07-fb7ced1e458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57247875" name="019faea0-7695-7ab1-9a07-fb7ced1e458d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56574420" name="019faea0-9025-79fa-b5b7-de00dadaf52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82433177" name="019faea0-9025-79fa-b5b7-de00dadaf52e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neueren Datums</w:t>
            </w:r>
          </w:p>
          <w:p>
            <w:pPr>
              <w:spacing w:before="0" w:after="0"/>
            </w:pPr>
            <w:r>
              <w:t>Heizsystem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76742240" name="019faea1-245b-7a47-85cb-de85e189260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0012633" name="019faea1-245b-7a47-85cb-de85e1892608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75283718" name="019faea1-3e34-79d4-9b4e-8ac123b5f5b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5531179" name="019faea1-3e34-79d4-9b4e-8ac123b5f5b3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Divers: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 Mythenstrasse 8, 5430 Wettingen, Schweiz</w:t>
          </w:r>
        </w:p>
        <w:p>
          <w:pPr>
            <w:spacing w:before="0" w:after="0"/>
          </w:pPr>
          <w:r>
            <w:t>1110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